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10696856" name="0331f2b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54327" name="0331f2b0-f153-11f0-a4a1-9779eb2d46c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KMF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8635022" name="336df87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0990786" name="336df870-f153-11f0-a4a1-9779eb2d46c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Aussen</w:t>
            </w:r>
          </w:p>
          <w:p>
            <w:pPr>
              <w:spacing w:before="0" w:after="0" w:line="240" w:lineRule="auto"/>
            </w:pPr>
            <w:r>
              <w:t>EG und OG</w:t>
            </w:r>
          </w:p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52810598" name="46459ec0-f154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614376" name="46459ec0-f154-11f0-a4a1-9779eb2d46c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78746717" name="445b176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9300777" name="445b1760-f155-11f0-a4a1-9779eb2d46c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94332972" name="b0e0288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862119" name="b0e02880-f155-11f0-a4a1-9779eb2d46c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Obergeschoss</w:t>
            </w:r>
          </w:p>
          <w:p>
            <w:pPr>
              <w:spacing w:before="0" w:after="0" w:line="240" w:lineRule="auto"/>
            </w:pPr>
            <w:r>
              <w:t>Zimmer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9300551" name="57c0ec9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2609377" name="57c0ec90-f159-11f0-a4a1-9779eb2d46c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Elektroofen</w:t>
            </w:r>
          </w:p>
        </w:tc>
        <w:tc>
          <w:p>
            <w:pPr>
              <w:spacing w:before="0" w:after="0" w:line="240" w:lineRule="auto"/>
            </w:pPr>
            <w:r>
              <w:t>Faserzement verbaut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18134422" name="716a78d0-f156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8872767" name="716a78d0-f156-11f0-a4a1-9779eb2d46c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75441134" name="b1543520-f157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108302" name="b1543520-f157-11f0-a4a1-9779eb2d46c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52669135" name="295b9810-f158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2668396" name="295b9810-f158-11f0-a4a1-9779eb2d46c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Erdgeschoss</w:t>
            </w:r>
          </w:p>
        </w:tc>
        <w:tc>
          <w:p>
            <w:pPr>
              <w:spacing w:before="0" w:after="0" w:line="240" w:lineRule="auto"/>
            </w:pPr>
            <w:r>
              <w:t>Ofen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49740653" name="e965ed8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5002884" name="e965ed80-f159-11f0-a4a1-9779eb2d46c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